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7163901" name="3a3b56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0734373" name="3a3b56d0-c5e7-11f0-a011-57a7cf22fc3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9980381" name="d0bcf2d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980946" name="d0bcf2d0-c5e2-11f0-a011-57a7cf22fc3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2507173" name="0a72a92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2166908" name="0a72a920-c5e3-11f0-a011-57a7cf22fc3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0349482" name="49f3d51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20045" name="49f3d510-c5e3-11f0-a011-57a7cf22fc3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0320056" name="8201f5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7947828" name="8201f5e0-c5e3-11f0-a011-57a7cf22fc3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1553676" name="2059643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737707" name="20596430-c5e4-11f0-a011-57a7cf22fc3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8896691" name="5489ae9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676924" name="5489ae90-c5e4-11f0-a011-57a7cf22fc3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6040651" name="6325c38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31176" name="6325c380-c5e4-11f0-a011-57a7cf22fc3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3758898" name="d520892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3422262" name="d5208920-c5e4-11f0-a011-57a7cf22fc3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8581336" name="905a91d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741136" name="905a91d0-c5e6-11f0-a011-57a7cf22fc3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2132746" name="a639531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146787" name="a6395310-c5e6-11f0-a011-57a7cf22fc3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4448045" name="b62a49a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6103938" name="b62a49a0-c5e6-11f0-a011-57a7cf22fc3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Schopf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1852661" name="9d3e04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576238" name="9d3e04d0-c5e7-11f0-a011-57a7cf22fc3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0022483" name="acbed47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045574" name="acbed470-c5e7-11f0-a011-57a7cf22fc3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1907688" name="77a5e25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7731666" name="77a5e250-c5e8-11f0-a011-57a7cf22fc3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9149565" name="dfb6d07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6600008" name="dfb6d070-c5e8-11f0-a011-57a7cf22fc3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286529" name="fbaf4e6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090344" name="fbaf4e60-c5e8-11f0-a011-57a7cf22fc3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4136018" name="123f41c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864497" name="123f41c0-c5ea-11f0-a011-57a7cf22fc3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7712796" name="a0d52df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997521" name="a0d52df0-c5ea-11f0-a011-57a7cf22fc3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2877128" name="1791e87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0450913" name="1791e870-c5eb-11f0-a011-57a7cf22fc3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7095557" name="9eb788a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4944380" name="9eb788a0-c5eb-11f0-a011-57a7cf22fc3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1697579" name="3e790e4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7062731" name="3e790e40-c5ec-11f0-a011-57a7cf22fc3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3898823" name="be97d2a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443604" name="be97d2a0-c5ec-11f0-a011-57a7cf22fc3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9129022" name="3e183eb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616684" name="3e183eb0-c5ee-11f0-a011-57a7cf22fc3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Sonnenbergweg 3, 8422 Pfungen</w:t>
          </w:r>
        </w:p>
        <w:p>
          <w:pPr>
            <w:spacing w:before="0" w:after="0"/>
          </w:pPr>
          <w:r>
            <w:t>581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